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312833" name="170153c0-bde8-11ef-9b91-6f47d295cf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6889758" name="170153c0-bde8-11ef-9b91-6f47d295cf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5189137" name="1cc54f50-bde8-11ef-a66b-2717b1f9f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705573" name="1cc54f50-bde8-11ef-a66b-2717b1f9f1d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Heizölraum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9882842" name="01a83f70-bdf7-11ef-87e2-4767cfa5b4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452393" name="01a83f70-bdf7-11ef-87e2-4767cfa5b46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0455385" name="06345740-bdf7-11ef-b903-9d19c78810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600368" name="06345740-bdf7-11ef-b903-9d19c788105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1073481" name="37279f10-bdf7-11ef-b83a-d113df00dc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916637" name="37279f10-bdf7-11ef-b83a-d113df00dc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8601422" name="4b9236e0-bdf7-11ef-bc38-d184c7ab77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4640753" name="4b9236e0-bdf7-11ef-bc38-d184c7ab77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6391816" name="dc646c90-bdf9-11ef-9e98-f598bcb80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7129947" name="dc646c90-bdf9-11ef-9e98-f598bcb80c2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9247851" name="df20f480-bdf9-11ef-8248-0726e54046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1920010" name="df20f480-bdf9-11ef-8248-0726e54046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